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15AC" w14:textId="77777777" w:rsidR="004A4390" w:rsidRDefault="00AC4A8A">
      <w:pPr>
        <w:pStyle w:val="Heading1"/>
      </w:pPr>
      <w:r>
        <w:t>APPENDIX 1 – FORM OF BID LETTER</w:t>
      </w:r>
    </w:p>
    <w:p w14:paraId="6BB0D6A1" w14:textId="77777777" w:rsidR="00195C01" w:rsidRDefault="00195C01">
      <w:pPr>
        <w:rPr>
          <w:b/>
        </w:rPr>
      </w:pPr>
    </w:p>
    <w:p w14:paraId="56EAB8B1" w14:textId="55DDD0C9" w:rsidR="00814D49" w:rsidRDefault="00AC4A8A" w:rsidP="00814D49">
      <w:r>
        <w:rPr>
          <w:b/>
        </w:rPr>
        <w:t>To:</w:t>
      </w:r>
      <w:r>
        <w:rPr>
          <w:b/>
        </w:rPr>
        <w:br/>
      </w:r>
      <w:r>
        <w:t>Barka Water and Power Company SAOG (BWPC)</w:t>
      </w:r>
      <w:r>
        <w:br/>
        <w:t>P.O. Box 572, Postal Code 320</w:t>
      </w:r>
      <w:r>
        <w:br/>
        <w:t>Barka, Sultanate of Oman</w:t>
      </w:r>
      <w:r>
        <w:br/>
      </w:r>
      <w:r>
        <w:br/>
      </w:r>
      <w:r w:rsidRPr="00814D49">
        <w:rPr>
          <w:b/>
          <w:bCs/>
        </w:rPr>
        <w:t>Subject: Bid for the Sale and Removal of SWRO Plants at Barka 1 Plant</w:t>
      </w:r>
      <w:r w:rsidRPr="00814D49">
        <w:rPr>
          <w:b/>
          <w:bCs/>
        </w:rPr>
        <w:br/>
      </w:r>
      <w:r>
        <w:br/>
        <w:t>We, the undersigned, having examined the Tender Documents, appendices, clarifications and information made available by BWPC, hereby submit our Bid.</w:t>
      </w:r>
      <w:r>
        <w:br/>
      </w:r>
      <w:r>
        <w:br/>
        <w:t>1. BID OPTION</w:t>
      </w:r>
    </w:p>
    <w:p w14:paraId="5CD2BCB6" w14:textId="77777777" w:rsidR="00CF3150" w:rsidRDefault="00814D49" w:rsidP="00814D49">
      <w:r>
        <w:t>Our firm bid offer is for the purchase of________________________ (Option __)</w:t>
      </w:r>
      <w:r w:rsidR="00AC4A8A">
        <w:br/>
        <w:t>□ Option A – Purchase of SWRO‑1 and SWRO‑2</w:t>
      </w:r>
      <w:r w:rsidR="00AC4A8A">
        <w:br/>
        <w:t>□ Option B – Purchase of SWRO‑1 only</w:t>
      </w:r>
      <w:r w:rsidR="00AC4A8A">
        <w:br/>
        <w:t>□ Option C – Purchase of SWRO‑2 only</w:t>
      </w:r>
      <w:r w:rsidR="00AC4A8A">
        <w:br/>
      </w:r>
    </w:p>
    <w:p w14:paraId="3DA24112" w14:textId="2AB56083" w:rsidR="00094333" w:rsidRDefault="00094333" w:rsidP="00094333">
      <w:r>
        <w:t xml:space="preserve">□ Site </w:t>
      </w:r>
      <w:proofErr w:type="gramStart"/>
      <w:r>
        <w:t>Clearance  /</w:t>
      </w:r>
      <w:proofErr w:type="gramEnd"/>
      <w:r>
        <w:t xml:space="preserve"> □ No Site Clearance (</w:t>
      </w:r>
      <w:r w:rsidR="00146AD7">
        <w:t xml:space="preserve">if no box marked, default is with Site Clearance). </w:t>
      </w:r>
    </w:p>
    <w:p w14:paraId="0FFCF047" w14:textId="77777777" w:rsidR="00094333" w:rsidRDefault="00094333" w:rsidP="00814D49"/>
    <w:p w14:paraId="609316A6" w14:textId="77777777" w:rsidR="009A2B03" w:rsidRDefault="00CF3150" w:rsidP="00814D49">
      <w:r>
        <w:t>□ Primary Bid / □ Alternative Bid</w:t>
      </w:r>
    </w:p>
    <w:p w14:paraId="43E17AFE" w14:textId="120C7CBD" w:rsidR="00A27281" w:rsidRDefault="00AC4A8A" w:rsidP="00814D49">
      <w:r>
        <w:br/>
        <w:t>2. BID PRICE</w:t>
      </w:r>
      <w:r>
        <w:br/>
        <w:t>Total Offer Price (OMR): ______________________</w:t>
      </w:r>
      <w:r>
        <w:br/>
        <w:t>In Words: ___________________________________</w:t>
      </w:r>
      <w:r>
        <w:br/>
      </w:r>
      <w:r>
        <w:br/>
        <w:t>3. PRICE BREAKDOWN</w:t>
      </w:r>
      <w:r>
        <w:br/>
        <w:t>Purchase Price of Assets: _____________________</w:t>
      </w:r>
      <w:r>
        <w:br/>
        <w:t>Dismantling &amp; Removal Cost: __________________</w:t>
      </w:r>
      <w:r>
        <w:br/>
        <w:t>Site Restoration Cost: ________________________</w:t>
      </w:r>
      <w:r>
        <w:br/>
        <w:t>Other Costs: _________________________________</w:t>
      </w:r>
      <w:r>
        <w:br/>
        <w:t>Net Offer Value: _____________________________</w:t>
      </w:r>
      <w:r>
        <w:br/>
      </w:r>
      <w:r>
        <w:br/>
        <w:t>4. ACKNOWLEDGEMENTS</w:t>
      </w:r>
      <w:r>
        <w:br/>
        <w:t>We confirm our Bid includes all activities required under the Tender including dismantling, removal, transportation, waste disposal, site restoration, permits and ancillary works.</w:t>
      </w:r>
      <w:r>
        <w:br/>
      </w:r>
      <w:r>
        <w:br/>
      </w:r>
      <w:r w:rsidR="00A27281">
        <w:lastRenderedPageBreak/>
        <w:t>5</w:t>
      </w:r>
      <w:r w:rsidR="009A2B03">
        <w:t xml:space="preserve">. </w:t>
      </w:r>
      <w:r w:rsidR="00A27281">
        <w:t xml:space="preserve">FINANCIAL COMMITMENT </w:t>
      </w:r>
      <w:r w:rsidR="009A2B03">
        <w:br/>
        <w:t xml:space="preserve">We confirm our </w:t>
      </w:r>
      <w:r w:rsidR="000258E9">
        <w:t xml:space="preserve">financial capacity to satisfy </w:t>
      </w:r>
      <w:r w:rsidR="00656AE8">
        <w:t>our offer and</w:t>
      </w:r>
      <w:r w:rsidR="009A2B03">
        <w:t xml:space="preserve"> all activities required under the Tender </w:t>
      </w:r>
      <w:proofErr w:type="gramStart"/>
      <w:r w:rsidR="009A2B03">
        <w:t>including</w:t>
      </w:r>
      <w:proofErr w:type="gramEnd"/>
      <w:r w:rsidR="009A2B03">
        <w:t xml:space="preserve"> dismantling, removal, transportation, waste disposal, site restoration, permits and ancillary works</w:t>
      </w:r>
      <w:r w:rsidR="004A5198">
        <w:t>, as confirmed in the attached Bank Commitment</w:t>
      </w:r>
      <w:r w:rsidR="00A31EA7">
        <w:t xml:space="preserve"> Letter</w:t>
      </w:r>
      <w:r w:rsidR="009A2B03">
        <w:t>.</w:t>
      </w:r>
      <w:r w:rsidR="009A2B03">
        <w:br/>
      </w:r>
    </w:p>
    <w:p w14:paraId="7611E38F" w14:textId="6934268C" w:rsidR="00842C88" w:rsidRDefault="004A5198" w:rsidP="004B5F1C">
      <w:r>
        <w:t>6</w:t>
      </w:r>
      <w:r w:rsidR="00AC4A8A">
        <w:t>. AS-IS, WHERE-IS ACCEPTANCE</w:t>
      </w:r>
      <w:r w:rsidR="00AC4A8A">
        <w:br/>
        <w:t>We acknowledge the SWRO Plant(s) are sold on an AS-IS, WHERE-IS basis without warranty regarding condition, performance, fitness for purpose, completeness or future operation.</w:t>
      </w:r>
      <w:r w:rsidR="00AC4A8A">
        <w:br/>
      </w:r>
      <w:r w:rsidR="00AC4A8A">
        <w:br/>
      </w:r>
      <w:r>
        <w:t>7</w:t>
      </w:r>
      <w:r w:rsidR="00AC4A8A">
        <w:t>. SITE INSPECTION</w:t>
      </w:r>
      <w:r w:rsidR="00AC4A8A">
        <w:br/>
        <w:t>We have undertaken our own due diligence and site assessment and accept all risks associated with our Bid.</w:t>
      </w:r>
      <w:r w:rsidR="00AC4A8A">
        <w:br/>
      </w:r>
      <w:r w:rsidR="00AC4A8A">
        <w:br/>
      </w:r>
      <w:r>
        <w:t>8</w:t>
      </w:r>
      <w:r w:rsidR="00AC4A8A">
        <w:t>. HSE DECLARATION</w:t>
      </w:r>
      <w:r w:rsidR="00AC4A8A">
        <w:br/>
        <w:t>We commit to comply with BWPC and NOMAC HSE requirements and attach our preliminary HSE Plan.</w:t>
      </w:r>
      <w:r w:rsidR="00AC4A8A">
        <w:br/>
      </w:r>
      <w:r w:rsidR="00AC4A8A">
        <w:br/>
      </w:r>
      <w:r>
        <w:t>9</w:t>
      </w:r>
      <w:r w:rsidR="00AC4A8A">
        <w:t>. REMOVAL SCHEDULE</w:t>
      </w:r>
      <w:r w:rsidR="00AC4A8A">
        <w:br/>
        <w:t>Proposed Start Date: _________________</w:t>
      </w:r>
      <w:r w:rsidR="00AC4A8A">
        <w:br/>
        <w:t>Proposed Completion Date: ____________</w:t>
      </w:r>
      <w:r w:rsidR="00AC4A8A">
        <w:br/>
      </w:r>
      <w:r w:rsidR="00AC4A8A">
        <w:br/>
      </w:r>
      <w:r w:rsidR="00001EE2">
        <w:t>10</w:t>
      </w:r>
      <w:r w:rsidR="00AC4A8A">
        <w:t>. KEY CONTRACTOR INFORMATION</w:t>
      </w:r>
      <w:r w:rsidR="00AC4A8A">
        <w:br/>
        <w:t>Principal Removal Contractor: __________________</w:t>
      </w:r>
      <w:r w:rsidR="00AC4A8A">
        <w:br/>
        <w:t>Major Subcontractors: _________________________</w:t>
      </w:r>
      <w:r w:rsidR="00AC4A8A">
        <w:br/>
      </w:r>
      <w:r w:rsidR="00AC4A8A">
        <w:br/>
        <w:t>1</w:t>
      </w:r>
      <w:r w:rsidR="00001EE2">
        <w:t>1</w:t>
      </w:r>
      <w:r w:rsidR="00AC4A8A">
        <w:t>. PERFORMANCE SECURITY</w:t>
      </w:r>
      <w:r w:rsidR="00AC4A8A">
        <w:br/>
        <w:t>If awarded the Contract, we shall provide the required Performance Security and execute the Contract within the prescribed period.</w:t>
      </w:r>
      <w:r w:rsidR="00AC4A8A">
        <w:br/>
      </w:r>
      <w:r w:rsidR="00AC4A8A">
        <w:br/>
        <w:t>1</w:t>
      </w:r>
      <w:r w:rsidR="00001EE2">
        <w:t>2</w:t>
      </w:r>
      <w:r w:rsidR="00AC4A8A">
        <w:t>. ANTI-BRIBERY AND COMPLIANCE DECLARATION</w:t>
      </w:r>
      <w:r w:rsidR="00AC4A8A">
        <w:br/>
        <w:t>We certify neither we nor our affiliates have offered or will offer any improper payment, benefit or inducement in connection with this Tender.</w:t>
      </w:r>
      <w:r w:rsidR="00AC4A8A">
        <w:br/>
      </w:r>
      <w:r w:rsidR="00AC4A8A">
        <w:br/>
        <w:t>1</w:t>
      </w:r>
      <w:r w:rsidR="00001EE2">
        <w:t>3</w:t>
      </w:r>
      <w:r w:rsidR="00AC4A8A">
        <w:t>. BID VALIDITY</w:t>
      </w:r>
      <w:r w:rsidR="00AC4A8A">
        <w:br/>
        <w:t>This Bid shall remain valid for ninety (90) days from the Bid submission deadline.</w:t>
      </w:r>
      <w:r w:rsidR="00AC4A8A">
        <w:br/>
      </w:r>
      <w:r w:rsidR="00AC4A8A">
        <w:br/>
      </w:r>
      <w:r w:rsidR="009A2B03">
        <w:t>1</w:t>
      </w:r>
      <w:r w:rsidR="00001EE2">
        <w:t>4</w:t>
      </w:r>
      <w:r w:rsidR="009A2B03">
        <w:t xml:space="preserve">. </w:t>
      </w:r>
      <w:r w:rsidR="00001EE2">
        <w:t>UNQUALIFIED AND BINDING ON ACCEPTANCE</w:t>
      </w:r>
      <w:r w:rsidR="009A2B03">
        <w:br/>
        <w:t xml:space="preserve">This Bid </w:t>
      </w:r>
      <w:r w:rsidR="00001EE2">
        <w:t xml:space="preserve">is offered without </w:t>
      </w:r>
      <w:r w:rsidR="004B5F1C">
        <w:t>qualification,</w:t>
      </w:r>
      <w:r w:rsidR="00001EE2">
        <w:t xml:space="preserve"> and </w:t>
      </w:r>
      <w:r w:rsidR="001C6111">
        <w:t xml:space="preserve">this offer </w:t>
      </w:r>
      <w:r w:rsidR="00001EE2">
        <w:t xml:space="preserve">shall be binding on acceptance by the </w:t>
      </w:r>
      <w:r w:rsidR="000903B3">
        <w:t xml:space="preserve">BWPC. </w:t>
      </w:r>
      <w:r w:rsidR="009A2B03">
        <w:br/>
      </w:r>
    </w:p>
    <w:p w14:paraId="10B7C76B" w14:textId="77777777" w:rsidR="00842C88" w:rsidRDefault="00842C88">
      <w:r>
        <w:br w:type="page"/>
      </w:r>
    </w:p>
    <w:p w14:paraId="1A0C6966" w14:textId="77777777" w:rsidR="009A2B03" w:rsidRDefault="009A2B03" w:rsidP="004B5F1C"/>
    <w:p w14:paraId="3EF4984D" w14:textId="7E7520D7" w:rsidR="004A4390" w:rsidRDefault="00AC4A8A" w:rsidP="00814D49">
      <w:r>
        <w:t>1</w:t>
      </w:r>
      <w:r w:rsidR="00842C88">
        <w:t>5</w:t>
      </w:r>
      <w:r>
        <w:t>. CERTIFICATION</w:t>
      </w:r>
      <w:r>
        <w:br/>
        <w:t>We certify that all information provided is true and that the undersigned is duly authorized to submit this Bid.</w:t>
      </w:r>
      <w:r>
        <w:br/>
      </w:r>
    </w:p>
    <w:p w14:paraId="61A64778" w14:textId="77777777" w:rsidR="00DC3266" w:rsidRDefault="00DC3266">
      <w:pPr>
        <w:sectPr w:rsidR="00DC3266" w:rsidSect="004B5F1C">
          <w:pgSz w:w="12240" w:h="15840"/>
          <w:pgMar w:top="1440" w:right="900" w:bottom="1440" w:left="990" w:header="720" w:footer="720" w:gutter="0"/>
          <w:cols w:space="720"/>
          <w:docGrid w:linePitch="360"/>
        </w:sectPr>
      </w:pPr>
    </w:p>
    <w:p w14:paraId="4883A195" w14:textId="77777777" w:rsidR="004A4390" w:rsidRDefault="00AC4A8A">
      <w:r>
        <w:t>Bidder Name: ______________________________</w:t>
      </w:r>
    </w:p>
    <w:p w14:paraId="7CDAA246" w14:textId="0B36AA93" w:rsidR="004A4390" w:rsidRDefault="00AC4A8A">
      <w:r>
        <w:t>Commercial Registration No</w:t>
      </w:r>
      <w:proofErr w:type="gramStart"/>
      <w:r>
        <w:t>.: _</w:t>
      </w:r>
      <w:proofErr w:type="gramEnd"/>
      <w:r>
        <w:t>___________</w:t>
      </w:r>
    </w:p>
    <w:p w14:paraId="6A904CC4" w14:textId="53F28939" w:rsidR="004A4390" w:rsidRDefault="00AC4A8A">
      <w:r>
        <w:t>Country of Registration: __________________</w:t>
      </w:r>
    </w:p>
    <w:p w14:paraId="3CDDE66D" w14:textId="77777777" w:rsidR="004A4390" w:rsidRDefault="00AC4A8A">
      <w:r>
        <w:t>Address: __________________________________</w:t>
      </w:r>
    </w:p>
    <w:p w14:paraId="27DDBAAB" w14:textId="1A872EDE" w:rsidR="004A4390" w:rsidRDefault="00AC4A8A">
      <w:r>
        <w:t>Contact Person: ___________________________</w:t>
      </w:r>
    </w:p>
    <w:p w14:paraId="004EE826" w14:textId="77777777" w:rsidR="004A4390" w:rsidRDefault="00AC4A8A">
      <w:r>
        <w:t>Telephone: ________________________________</w:t>
      </w:r>
    </w:p>
    <w:p w14:paraId="6E2CABDB" w14:textId="77777777" w:rsidR="004A4390" w:rsidRDefault="00AC4A8A">
      <w:r>
        <w:t>Email: ____________________________________</w:t>
      </w:r>
    </w:p>
    <w:p w14:paraId="749EDDAD" w14:textId="77777777" w:rsidR="00DC3266" w:rsidRDefault="00DC3266"/>
    <w:p w14:paraId="75914382" w14:textId="77777777" w:rsidR="00DC3266" w:rsidRDefault="00DC3266"/>
    <w:p w14:paraId="42C9D749" w14:textId="79CF7428" w:rsidR="004A4390" w:rsidRDefault="00AC4A8A">
      <w:r>
        <w:t>Authorized Signatory: __________________</w:t>
      </w:r>
    </w:p>
    <w:p w14:paraId="5454F4F1" w14:textId="77777777" w:rsidR="004A4390" w:rsidRDefault="00AC4A8A">
      <w:r>
        <w:t>Title: _____________________________________</w:t>
      </w:r>
    </w:p>
    <w:p w14:paraId="5A45B131" w14:textId="77777777" w:rsidR="004A4390" w:rsidRDefault="00AC4A8A">
      <w:r>
        <w:t>Signature: _________________________________</w:t>
      </w:r>
    </w:p>
    <w:p w14:paraId="3EAB975E" w14:textId="77777777" w:rsidR="004A4390" w:rsidRDefault="00AC4A8A">
      <w:r>
        <w:t>Date: _____________________________________</w:t>
      </w:r>
    </w:p>
    <w:p w14:paraId="57DAC092" w14:textId="2BD4A9BC" w:rsidR="004A4390" w:rsidRDefault="00AC4A8A">
      <w:r>
        <w:t>Company Stamp: _________________________</w:t>
      </w:r>
    </w:p>
    <w:sectPr w:rsidR="004A4390" w:rsidSect="00DC3266">
      <w:type w:val="continuous"/>
      <w:pgSz w:w="12240" w:h="15840"/>
      <w:pgMar w:top="1440" w:right="1800" w:bottom="1440" w:left="180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0811214">
    <w:abstractNumId w:val="8"/>
  </w:num>
  <w:num w:numId="2" w16cid:durableId="1574512345">
    <w:abstractNumId w:val="6"/>
  </w:num>
  <w:num w:numId="3" w16cid:durableId="258563644">
    <w:abstractNumId w:val="5"/>
  </w:num>
  <w:num w:numId="4" w16cid:durableId="23992162">
    <w:abstractNumId w:val="4"/>
  </w:num>
  <w:num w:numId="5" w16cid:durableId="1453279031">
    <w:abstractNumId w:val="7"/>
  </w:num>
  <w:num w:numId="6" w16cid:durableId="2070763661">
    <w:abstractNumId w:val="3"/>
  </w:num>
  <w:num w:numId="7" w16cid:durableId="310408587">
    <w:abstractNumId w:val="2"/>
  </w:num>
  <w:num w:numId="8" w16cid:durableId="749158052">
    <w:abstractNumId w:val="1"/>
  </w:num>
  <w:num w:numId="9" w16cid:durableId="1793787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EE2"/>
    <w:rsid w:val="00012C4D"/>
    <w:rsid w:val="000258E9"/>
    <w:rsid w:val="00034616"/>
    <w:rsid w:val="0006063C"/>
    <w:rsid w:val="000903B3"/>
    <w:rsid w:val="00090DAF"/>
    <w:rsid w:val="00094333"/>
    <w:rsid w:val="00146AD7"/>
    <w:rsid w:val="0015074B"/>
    <w:rsid w:val="00195C01"/>
    <w:rsid w:val="001B00E1"/>
    <w:rsid w:val="001C6111"/>
    <w:rsid w:val="0029639D"/>
    <w:rsid w:val="002E493F"/>
    <w:rsid w:val="00326F90"/>
    <w:rsid w:val="004A4390"/>
    <w:rsid w:val="004A5198"/>
    <w:rsid w:val="004B5F1C"/>
    <w:rsid w:val="00656AE8"/>
    <w:rsid w:val="007C69E1"/>
    <w:rsid w:val="00814D49"/>
    <w:rsid w:val="00842C88"/>
    <w:rsid w:val="00955759"/>
    <w:rsid w:val="009A2B03"/>
    <w:rsid w:val="009E08E4"/>
    <w:rsid w:val="00A27281"/>
    <w:rsid w:val="00A31EA7"/>
    <w:rsid w:val="00A82197"/>
    <w:rsid w:val="00AA1D8D"/>
    <w:rsid w:val="00AC4A8A"/>
    <w:rsid w:val="00B47730"/>
    <w:rsid w:val="00CB0664"/>
    <w:rsid w:val="00CB1D21"/>
    <w:rsid w:val="00CF3150"/>
    <w:rsid w:val="00DC32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2D271624-CC53-4DA1-A659-D56598CA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CF3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BWPC</dc:creator>
  <cp:keywords/>
  <dc:description>generated by python-docx</dc:description>
  <cp:lastModifiedBy>Salim Sibani</cp:lastModifiedBy>
  <cp:revision>2</cp:revision>
  <dcterms:created xsi:type="dcterms:W3CDTF">2026-07-07T07:46:00Z</dcterms:created>
  <dcterms:modified xsi:type="dcterms:W3CDTF">2026-07-07T07:46:00Z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2b45ab-c1f5-42f1-a9ee-4b3c31f32906_Enabled">
    <vt:lpwstr>true</vt:lpwstr>
  </property>
  <property fmtid="{D5CDD505-2E9C-101B-9397-08002B2CF9AE}" pid="3" name="MSIP_Label_aa2b45ab-c1f5-42f1-a9ee-4b3c31f32906_SetDate">
    <vt:lpwstr>2026-07-04T16:59:12Z</vt:lpwstr>
  </property>
  <property fmtid="{D5CDD505-2E9C-101B-9397-08002B2CF9AE}" pid="4" name="MSIP_Label_aa2b45ab-c1f5-42f1-a9ee-4b3c31f32906_Method">
    <vt:lpwstr>Standard</vt:lpwstr>
  </property>
  <property fmtid="{D5CDD505-2E9C-101B-9397-08002B2CF9AE}" pid="5" name="MSIP_Label_aa2b45ab-c1f5-42f1-a9ee-4b3c31f32906_Name">
    <vt:lpwstr>aa2b45ab-c1f5-42f1-a9ee-4b3c31f32906</vt:lpwstr>
  </property>
  <property fmtid="{D5CDD505-2E9C-101B-9397-08002B2CF9AE}" pid="6" name="MSIP_Label_aa2b45ab-c1f5-42f1-a9ee-4b3c31f32906_SiteId">
    <vt:lpwstr>058b28e4-6bda-479f-b7c3-5527c4b94031</vt:lpwstr>
  </property>
  <property fmtid="{D5CDD505-2E9C-101B-9397-08002B2CF9AE}" pid="7" name="MSIP_Label_aa2b45ab-c1f5-42f1-a9ee-4b3c31f32906_ActionId">
    <vt:lpwstr>4e707011-aa5f-4cfe-93bd-7d3c5f632ee9</vt:lpwstr>
  </property>
  <property fmtid="{D5CDD505-2E9C-101B-9397-08002B2CF9AE}" pid="8" name="MSIP_Label_aa2b45ab-c1f5-42f1-a9ee-4b3c31f32906_ContentBits">
    <vt:lpwstr>0</vt:lpwstr>
  </property>
  <property fmtid="{D5CDD505-2E9C-101B-9397-08002B2CF9AE}" pid="9" name="MSIP_Label_aa2b45ab-c1f5-42f1-a9ee-4b3c31f32906_Tag">
    <vt:lpwstr>10, 3, 0, 1</vt:lpwstr>
  </property>
</Properties>
</file>